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220DF3" w14:textId="77777777" w:rsidR="001D45EF" w:rsidRDefault="00000000">
      <w:pPr>
        <w:rPr>
          <w:lang w:val="nl-NL"/>
        </w:rPr>
      </w:pPr>
      <w:r w:rsidRPr="001D45EF">
        <w:rPr>
          <w:lang w:val="nl-NL"/>
        </w:rPr>
        <w:br/>
        <w:t>Verein der Chaletbesitzer Woudhoeve, Egmond aan den Hoef. (BvE De Woudhoeve)</w:t>
      </w:r>
      <w:r w:rsidRPr="001D45EF">
        <w:rPr>
          <w:lang w:val="nl-NL"/>
        </w:rPr>
        <w:br/>
        <w:t xml:space="preserve">Handelsregisternummer: 55319335 - Rabobank: NL66 RABO 0375298851 - BIC/Swift: RABONL2U – 06 22245106  </w:t>
      </w:r>
      <w:r w:rsidRPr="001D45EF">
        <w:rPr>
          <w:lang w:val="nl-NL"/>
        </w:rPr>
        <w:br/>
      </w:r>
      <w:r w:rsidRPr="001D45EF">
        <w:rPr>
          <w:lang w:val="nl-NL"/>
        </w:rPr>
        <w:br/>
        <w:t>--------------------------------------------------------------------------------------------------------------------</w:t>
      </w:r>
      <w:r w:rsidRPr="001D45EF">
        <w:rPr>
          <w:lang w:val="nl-NL"/>
        </w:rPr>
        <w:br/>
      </w:r>
      <w:r w:rsidRPr="001D45EF">
        <w:rPr>
          <w:lang w:val="nl-NL"/>
        </w:rPr>
        <w:br/>
        <w:t xml:space="preserve">Chaletnummer:  </w:t>
      </w:r>
      <w:r w:rsidRPr="001D45EF">
        <w:rPr>
          <w:lang w:val="nl-NL"/>
        </w:rPr>
        <w:br/>
      </w:r>
      <w:r w:rsidRPr="001D45EF">
        <w:rPr>
          <w:lang w:val="nl-NL"/>
        </w:rPr>
        <w:br/>
        <w:t>………………….    Typ ……………………………………………</w:t>
      </w:r>
      <w:r w:rsidRPr="001D45EF">
        <w:rPr>
          <w:lang w:val="nl-NL"/>
        </w:rPr>
        <w:br/>
      </w:r>
      <w:r w:rsidRPr="001D45EF">
        <w:rPr>
          <w:lang w:val="nl-NL"/>
        </w:rPr>
        <w:br/>
        <w:t xml:space="preserve">Namen ALLER Käufer, genau wie in der notariellen Übertragungsurkunde angegeben:  </w:t>
      </w:r>
      <w:r w:rsidRPr="001D45EF">
        <w:rPr>
          <w:lang w:val="nl-NL"/>
        </w:rPr>
        <w:br/>
      </w:r>
    </w:p>
    <w:p w14:paraId="60589435" w14:textId="77777777" w:rsidR="001D45EF" w:rsidRDefault="00000000">
      <w:pPr>
        <w:rPr>
          <w:lang w:val="nl-NL"/>
        </w:rPr>
      </w:pPr>
      <w:r w:rsidRPr="001D45EF">
        <w:rPr>
          <w:lang w:val="nl-NL"/>
        </w:rPr>
        <w:t>………………………………………………………………………………………………………………………………………</w:t>
      </w:r>
      <w:r w:rsidR="001D45EF">
        <w:rPr>
          <w:lang w:val="nl-NL"/>
        </w:rPr>
        <w:t>..</w:t>
      </w:r>
      <w:r w:rsidRPr="001D45EF">
        <w:rPr>
          <w:lang w:val="nl-NL"/>
        </w:rPr>
        <w:br/>
      </w:r>
    </w:p>
    <w:p w14:paraId="0105E113" w14:textId="77777777" w:rsidR="001D45EF" w:rsidRDefault="00000000">
      <w:pPr>
        <w:rPr>
          <w:lang w:val="nl-NL"/>
        </w:rPr>
      </w:pPr>
      <w:r w:rsidRPr="001D45EF">
        <w:rPr>
          <w:lang w:val="nl-NL"/>
        </w:rPr>
        <w:t>………………………………………………………………………………………………………………………………………</w:t>
      </w:r>
      <w:r w:rsidR="001D45EF">
        <w:rPr>
          <w:lang w:val="nl-NL"/>
        </w:rPr>
        <w:t>..</w:t>
      </w:r>
      <w:r w:rsidRPr="001D45EF">
        <w:rPr>
          <w:lang w:val="nl-NL"/>
        </w:rPr>
        <w:br/>
      </w:r>
      <w:r w:rsidRPr="001D45EF">
        <w:rPr>
          <w:lang w:val="nl-NL"/>
        </w:rPr>
        <w:br/>
        <w:t>Kontaktperson oder Bevollmächtigter:             ………………………………………….</w:t>
      </w:r>
      <w:r w:rsidRPr="001D45EF">
        <w:rPr>
          <w:lang w:val="nl-NL"/>
        </w:rPr>
        <w:br/>
      </w:r>
      <w:r w:rsidRPr="001D45EF">
        <w:rPr>
          <w:lang w:val="nl-NL"/>
        </w:rPr>
        <w:br/>
        <w:t xml:space="preserve">Wohnadresse der Kontaktperson:  …………………………………………………  </w:t>
      </w:r>
      <w:r w:rsidRPr="001D45EF">
        <w:rPr>
          <w:lang w:val="nl-NL"/>
        </w:rPr>
        <w:br/>
      </w:r>
      <w:r w:rsidRPr="001D45EF">
        <w:rPr>
          <w:lang w:val="nl-NL"/>
        </w:rPr>
        <w:br/>
        <w:t xml:space="preserve">Postleitzahl und Wohnort:  ………………………………………………  </w:t>
      </w:r>
      <w:r w:rsidRPr="001D45EF">
        <w:rPr>
          <w:lang w:val="nl-NL"/>
        </w:rPr>
        <w:br/>
      </w:r>
      <w:r w:rsidRPr="001D45EF">
        <w:rPr>
          <w:lang w:val="nl-NL"/>
        </w:rPr>
        <w:br/>
        <w:t xml:space="preserve">Telefonnummer(n):  ………………………………………….  </w:t>
      </w:r>
      <w:r w:rsidRPr="001D45EF">
        <w:rPr>
          <w:lang w:val="nl-NL"/>
        </w:rPr>
        <w:br/>
      </w:r>
      <w:r w:rsidRPr="001D45EF">
        <w:rPr>
          <w:lang w:val="nl-NL"/>
        </w:rPr>
        <w:br/>
        <w:t xml:space="preserve">E-Mail-Adresse(n):  ………………………………………  </w:t>
      </w:r>
      <w:r w:rsidRPr="001D45EF">
        <w:rPr>
          <w:lang w:val="nl-NL"/>
        </w:rPr>
        <w:br/>
      </w:r>
      <w:r w:rsidRPr="001D45EF">
        <w:rPr>
          <w:lang w:val="nl-NL"/>
        </w:rPr>
        <w:br/>
        <w:t xml:space="preserve">Das Chalet und das Grundstück wurden gekauft von …………………………………………………  </w:t>
      </w:r>
      <w:r w:rsidRPr="001D45EF">
        <w:rPr>
          <w:lang w:val="nl-NL"/>
        </w:rPr>
        <w:br/>
        <w:t>(bei gepachtetem Grundstück bitte angeben)</w:t>
      </w:r>
      <w:r w:rsidRPr="001D45EF">
        <w:rPr>
          <w:lang w:val="nl-NL"/>
        </w:rPr>
        <w:br/>
      </w:r>
      <w:r w:rsidRPr="001D45EF">
        <w:rPr>
          <w:lang w:val="nl-NL"/>
        </w:rPr>
        <w:br/>
        <w:t>Eventuell über einen Makler:  ………………………………………………….</w:t>
      </w:r>
      <w:r w:rsidRPr="001D45EF">
        <w:rPr>
          <w:lang w:val="nl-NL"/>
        </w:rPr>
        <w:br/>
      </w:r>
      <w:r w:rsidRPr="001D45EF">
        <w:rPr>
          <w:lang w:val="nl-NL"/>
        </w:rPr>
        <w:br/>
        <w:t>Lieferdatum: ……………………………………………………… (siehe notarielle Übertragungsurkunde)</w:t>
      </w:r>
      <w:r w:rsidRPr="001D45EF">
        <w:rPr>
          <w:lang w:val="nl-NL"/>
        </w:rPr>
        <w:br/>
      </w:r>
      <w:r w:rsidRPr="001D45EF">
        <w:rPr>
          <w:lang w:val="nl-NL"/>
        </w:rPr>
        <w:br/>
        <w:t xml:space="preserve">Chalet-Nutzung (bitte auswählen):  </w:t>
      </w:r>
      <w:r w:rsidRPr="001D45EF">
        <w:rPr>
          <w:lang w:val="nl-NL"/>
        </w:rPr>
        <w:br/>
        <w:t xml:space="preserve">1 = 100% Vermietung  </w:t>
      </w:r>
      <w:r w:rsidRPr="001D45EF">
        <w:rPr>
          <w:lang w:val="nl-NL"/>
        </w:rPr>
        <w:br/>
        <w:t xml:space="preserve">2 = 100% Eigennutzung  </w:t>
      </w:r>
      <w:r w:rsidRPr="001D45EF">
        <w:rPr>
          <w:lang w:val="nl-NL"/>
        </w:rPr>
        <w:br/>
        <w:t xml:space="preserve">3 = gemischte Eigennutzung und Vermietung  </w:t>
      </w:r>
      <w:r w:rsidRPr="001D45EF">
        <w:rPr>
          <w:lang w:val="nl-NL"/>
        </w:rPr>
        <w:br/>
      </w:r>
      <w:r w:rsidRPr="001D45EF">
        <w:rPr>
          <w:lang w:val="nl-NL"/>
        </w:rPr>
        <w:br/>
        <w:t>Rechtsschutzversicherung? Wenn ja, Name:</w:t>
      </w:r>
      <w:r w:rsidR="001D45EF">
        <w:rPr>
          <w:lang w:val="nl-NL"/>
        </w:rPr>
        <w:t xml:space="preserve"> </w:t>
      </w:r>
      <w:r w:rsidRPr="001D45EF">
        <w:rPr>
          <w:lang w:val="nl-NL"/>
        </w:rPr>
        <w:t>……………………………………………………………….</w:t>
      </w:r>
      <w:r w:rsidRPr="001D45EF">
        <w:rPr>
          <w:lang w:val="nl-NL"/>
        </w:rPr>
        <w:br/>
      </w:r>
      <w:r w:rsidRPr="001D45EF">
        <w:rPr>
          <w:lang w:val="nl-NL"/>
        </w:rPr>
        <w:br/>
      </w:r>
    </w:p>
    <w:p w14:paraId="2DF23A9F" w14:textId="413A9F81" w:rsidR="001D45EF" w:rsidRPr="001D45EF" w:rsidRDefault="00000000">
      <w:pPr>
        <w:rPr>
          <w:lang w:val="nl-NL"/>
        </w:rPr>
      </w:pPr>
      <w:r w:rsidRPr="001D45EF">
        <w:rPr>
          <w:lang w:val="nl-NL"/>
        </w:rPr>
        <w:lastRenderedPageBreak/>
        <w:t>Meldet sich hiermit als Mitglied des Vereins der Chaletbesitzer Woudhoeve an und überweist den einmaligen Betrag von € 70,- auf das oben genannte Bankkonto. Ab dem folgenden Kalenderjahr gilt der jährliche Basisbeitrag von derzeit € 25,-.</w:t>
      </w:r>
      <w:r w:rsidRPr="001D45EF">
        <w:rPr>
          <w:lang w:val="nl-NL"/>
        </w:rPr>
        <w:br/>
      </w:r>
      <w:r w:rsidRPr="001D45EF">
        <w:rPr>
          <w:lang w:val="nl-NL"/>
        </w:rPr>
        <w:br/>
        <w:t xml:space="preserve">Stimmt zu, dass der Vorstand die Mitgliedschaft verweigern, aussetzen oder für ungültig erklären kann.  </w:t>
      </w:r>
      <w:r w:rsidRPr="001D45EF">
        <w:rPr>
          <w:lang w:val="nl-NL"/>
        </w:rPr>
        <w:br/>
      </w:r>
      <w:r w:rsidRPr="001D45EF">
        <w:rPr>
          <w:lang w:val="nl-NL"/>
        </w:rPr>
        <w:br/>
        <w:t xml:space="preserve">Erteilt die Erlaubnis, die oben genannten Daten in einem Mitgliederregister zu speichern. Diese dürfen ausschließlich für diesen Zweck und für die Kommunikation des Vorstands mit den Mitgliedern verwendet werden.  </w:t>
      </w:r>
      <w:r w:rsidRPr="001D45EF">
        <w:rPr>
          <w:lang w:val="nl-NL"/>
        </w:rPr>
        <w:br/>
      </w:r>
      <w:r w:rsidRPr="001D45EF">
        <w:rPr>
          <w:lang w:val="nl-NL"/>
        </w:rPr>
        <w:br/>
        <w:t xml:space="preserve">Datum: ……………………………………….…………..       Ort: ……………………………………………………  </w:t>
      </w:r>
      <w:r w:rsidRPr="001D45EF">
        <w:rPr>
          <w:lang w:val="nl-NL"/>
        </w:rPr>
        <w:br/>
      </w:r>
      <w:r w:rsidRPr="001D45EF">
        <w:rPr>
          <w:lang w:val="nl-NL"/>
        </w:rPr>
        <w:br/>
        <w:t>Unterschrift ALLER Eigentümer: ……………………………………………………………………………………………………….</w:t>
      </w:r>
      <w:r w:rsidRPr="001D45EF">
        <w:rPr>
          <w:lang w:val="nl-NL"/>
        </w:rPr>
        <w:br/>
      </w:r>
      <w:r w:rsidRPr="001D45EF">
        <w:rPr>
          <w:lang w:val="nl-NL"/>
        </w:rPr>
        <w:br/>
        <w:t xml:space="preserve">Bitte dieses Formular vollständig ausfüllen, scannen und über die Website </w:t>
      </w:r>
    </w:p>
    <w:p w14:paraId="40639D32" w14:textId="6775D17B" w:rsidR="00372E35" w:rsidRPr="001D45EF" w:rsidRDefault="00000000">
      <w:pPr>
        <w:rPr>
          <w:lang w:val="nl-NL"/>
        </w:rPr>
      </w:pPr>
      <w:r w:rsidRPr="001D45EF">
        <w:rPr>
          <w:lang w:val="nl-NL"/>
        </w:rPr>
        <w:t>www.bve-dewoudhoeve.nl hochladen.</w:t>
      </w:r>
      <w:r w:rsidRPr="001D45EF">
        <w:rPr>
          <w:lang w:val="nl-NL"/>
        </w:rPr>
        <w:br/>
      </w:r>
    </w:p>
    <w:p w14:paraId="1232A1A7" w14:textId="77777777" w:rsidR="001D45EF" w:rsidRDefault="001D45EF">
      <w:pPr>
        <w:rPr>
          <w:lang w:val="nl-NL"/>
        </w:rPr>
      </w:pPr>
    </w:p>
    <w:p w14:paraId="5D142030" w14:textId="77777777" w:rsidR="001D45EF" w:rsidRDefault="001D45EF">
      <w:pPr>
        <w:rPr>
          <w:lang w:val="nl-NL"/>
        </w:rPr>
      </w:pPr>
    </w:p>
    <w:p w14:paraId="3C182CD6" w14:textId="77777777" w:rsidR="001D45EF" w:rsidRDefault="001D45EF">
      <w:pPr>
        <w:rPr>
          <w:lang w:val="nl-NL"/>
        </w:rPr>
      </w:pPr>
    </w:p>
    <w:p w14:paraId="7ECA87F2" w14:textId="77777777" w:rsidR="001D45EF" w:rsidRDefault="001D45EF">
      <w:pPr>
        <w:rPr>
          <w:lang w:val="nl-NL"/>
        </w:rPr>
      </w:pPr>
    </w:p>
    <w:p w14:paraId="18FD155E" w14:textId="77777777" w:rsidR="001D45EF" w:rsidRDefault="001D45EF">
      <w:pPr>
        <w:rPr>
          <w:lang w:val="nl-NL"/>
        </w:rPr>
      </w:pPr>
    </w:p>
    <w:p w14:paraId="3F2D637A" w14:textId="77777777" w:rsidR="001D45EF" w:rsidRDefault="001D45EF">
      <w:pPr>
        <w:rPr>
          <w:lang w:val="nl-NL"/>
        </w:rPr>
      </w:pPr>
    </w:p>
    <w:p w14:paraId="0D2B16F3" w14:textId="77777777" w:rsidR="001D45EF" w:rsidRDefault="001D45EF">
      <w:pPr>
        <w:rPr>
          <w:lang w:val="nl-NL"/>
        </w:rPr>
      </w:pPr>
    </w:p>
    <w:p w14:paraId="58EB2F8E" w14:textId="77777777" w:rsidR="001D45EF" w:rsidRDefault="001D45EF">
      <w:pPr>
        <w:rPr>
          <w:lang w:val="nl-NL"/>
        </w:rPr>
      </w:pPr>
    </w:p>
    <w:p w14:paraId="0EDA5C33" w14:textId="77777777" w:rsidR="001D45EF" w:rsidRDefault="001D45EF">
      <w:pPr>
        <w:rPr>
          <w:lang w:val="nl-NL"/>
        </w:rPr>
      </w:pPr>
    </w:p>
    <w:p w14:paraId="79387388" w14:textId="77777777" w:rsidR="001D45EF" w:rsidRDefault="001D45EF">
      <w:pPr>
        <w:rPr>
          <w:lang w:val="nl-NL"/>
        </w:rPr>
      </w:pPr>
    </w:p>
    <w:p w14:paraId="1325ABF0" w14:textId="77777777" w:rsidR="001D45EF" w:rsidRDefault="001D45EF">
      <w:pPr>
        <w:rPr>
          <w:lang w:val="nl-NL"/>
        </w:rPr>
      </w:pPr>
    </w:p>
    <w:p w14:paraId="22AE6740" w14:textId="77777777" w:rsidR="001D45EF" w:rsidRDefault="001D45EF">
      <w:pPr>
        <w:rPr>
          <w:lang w:val="nl-NL"/>
        </w:rPr>
      </w:pPr>
    </w:p>
    <w:p w14:paraId="194B3A52" w14:textId="77777777" w:rsidR="001D45EF" w:rsidRDefault="001D45EF">
      <w:pPr>
        <w:rPr>
          <w:lang w:val="nl-NL"/>
        </w:rPr>
      </w:pPr>
    </w:p>
    <w:p w14:paraId="48924D86" w14:textId="788E053F" w:rsidR="00372E35" w:rsidRPr="001D45EF" w:rsidRDefault="00000000">
      <w:pPr>
        <w:rPr>
          <w:lang w:val="nl-NL"/>
        </w:rPr>
      </w:pPr>
      <w:r w:rsidRPr="001D45EF">
        <w:rPr>
          <w:lang w:val="nl-NL"/>
        </w:rPr>
        <w:lastRenderedPageBreak/>
        <w:br/>
      </w:r>
      <w:r w:rsidRPr="001D45EF">
        <w:rPr>
          <w:lang w:val="nl-NL"/>
        </w:rPr>
        <w:br/>
        <w:t>Informationen über den Interessenverband der Chaletbesitzer auf De Woudhoeve. (</w:t>
      </w:r>
      <w:r w:rsidR="001D45EF">
        <w:rPr>
          <w:lang w:val="nl-NL"/>
        </w:rPr>
        <w:t>2025</w:t>
      </w:r>
      <w:r w:rsidRPr="001D45EF">
        <w:rPr>
          <w:lang w:val="nl-NL"/>
        </w:rPr>
        <w:t>)</w:t>
      </w:r>
      <w:r w:rsidRPr="001D45EF">
        <w:rPr>
          <w:lang w:val="nl-NL"/>
        </w:rPr>
        <w:br/>
      </w:r>
      <w:r w:rsidRPr="001D45EF">
        <w:rPr>
          <w:lang w:val="nl-NL"/>
        </w:rPr>
        <w:br/>
        <w:t>Der „Interessenverband der Eigentümer (BvE) De Woudhoeve“ hat das Ziel, die Qualität und das Ansehen des Ferienparks De Woudhoeve zu fördern, damit der Wert der Parzellen und Ferienhäuser erhalten bleibt. Zudem vertritt er die Interessen der Mitglieder gegenüber der EuroParcs Group, dem Eigentümer des Parks, sowie dem von ihr eingesetzten Management, um zu verhindern, dass den Eigentümern unzumutbare Tarife oder Kosten auferlegt werden.</w:t>
      </w:r>
      <w:r w:rsidRPr="001D45EF">
        <w:rPr>
          <w:lang w:val="nl-NL"/>
        </w:rPr>
        <w:br/>
      </w:r>
      <w:r w:rsidRPr="001D45EF">
        <w:rPr>
          <w:lang w:val="nl-NL"/>
        </w:rPr>
        <w:br/>
        <w:t>Unser Verband ist kein Verwaltungsverband wie eine Wohnungseigentümergemeinschaft (WEG) in einem Wohnkomplex. Es werden also niemals Entscheidungen getroffen, die Mitglieder zu etwas verpflichten.</w:t>
      </w:r>
      <w:r w:rsidRPr="001D45EF">
        <w:rPr>
          <w:lang w:val="nl-NL"/>
        </w:rPr>
        <w:br/>
      </w:r>
      <w:r w:rsidRPr="001D45EF">
        <w:rPr>
          <w:lang w:val="nl-NL"/>
        </w:rPr>
        <w:br/>
        <w:t>Die Mitgliedschaft ist daher freiwillig.</w:t>
      </w:r>
      <w:r w:rsidRPr="001D45EF">
        <w:rPr>
          <w:lang w:val="nl-NL"/>
        </w:rPr>
        <w:br/>
      </w:r>
      <w:r w:rsidRPr="001D45EF">
        <w:rPr>
          <w:lang w:val="nl-NL"/>
        </w:rPr>
        <w:br/>
        <w:t>Derzeit haben wir über 200 Mitglieder, das entspricht etwa 75% der geschätzten Eigentümerzahl im Park.</w:t>
      </w:r>
      <w:r w:rsidRPr="001D45EF">
        <w:rPr>
          <w:lang w:val="nl-NL"/>
        </w:rPr>
        <w:br/>
      </w:r>
      <w:r w:rsidRPr="001D45EF">
        <w:rPr>
          <w:lang w:val="nl-NL"/>
        </w:rPr>
        <w:br/>
        <w:t>Wenn Sie Eigentümer eines Ferienhauses auf De Woudhoeve sind, können Sie sich über unser Anmeldeformular als Mitglied registrieren.</w:t>
      </w:r>
      <w:r w:rsidRPr="001D45EF">
        <w:rPr>
          <w:lang w:val="nl-NL"/>
        </w:rPr>
        <w:br/>
      </w:r>
      <w:r w:rsidRPr="001D45EF">
        <w:rPr>
          <w:lang w:val="nl-NL"/>
        </w:rPr>
        <w:br/>
        <w:t>Der Vorstand pflegt Kontakte zu u.a. dem Parkmanagement, der Geschäftsführung der EuroParcs Group, der Gemeinde Bergen NH, der Wasserbehörde sowie zu den BvEs anderer Parks, die zur EuroParcs Group gehören.</w:t>
      </w:r>
      <w:r w:rsidRPr="001D45EF">
        <w:rPr>
          <w:lang w:val="nl-NL"/>
        </w:rPr>
        <w:br/>
      </w:r>
      <w:r w:rsidRPr="001D45EF">
        <w:rPr>
          <w:lang w:val="nl-NL"/>
        </w:rPr>
        <w:br/>
        <w:t>Die Aufgabe des Vorstands besteht darin, Informationen über alle wichtigen Angelegenheiten in unserem Park zu sammeln und diese mit den Mitgliedern zu teilen, gegebenenfalls mit Empfehlungen, die bei juristischen und steuerlichen Fragen auf externen juristischen und steuerlichen Gutachten basieren.</w:t>
      </w:r>
      <w:r w:rsidRPr="001D45EF">
        <w:rPr>
          <w:lang w:val="nl-NL"/>
        </w:rPr>
        <w:br/>
      </w:r>
      <w:r w:rsidRPr="001D45EF">
        <w:rPr>
          <w:lang w:val="nl-NL"/>
        </w:rPr>
        <w:br/>
        <w:t>Wir wurden 2012 als eingetragener Verein gegründet. Einmal im Jahr findet eine Mitgliederversammlung statt, bei der der Vorstand die Genehmigung der Jahresabschlüsse des Vorjahres und des geführten Kurses einholt. Für weitere Informationen können Sie sich an den Vorstand wenden.</w:t>
      </w:r>
      <w:r w:rsidRPr="001D45EF">
        <w:rPr>
          <w:lang w:val="nl-NL"/>
        </w:rPr>
        <w:br/>
      </w:r>
      <w:r w:rsidRPr="001D45EF">
        <w:rPr>
          <w:lang w:val="nl-NL"/>
        </w:rPr>
        <w:br/>
        <w:t xml:space="preserve">Der Vorstand besteht aus:  </w:t>
      </w:r>
      <w:r w:rsidRPr="001D45EF">
        <w:rPr>
          <w:lang w:val="nl-NL"/>
        </w:rPr>
        <w:br/>
        <w:t xml:space="preserve">Herrn Jan Broeksteeg, Vorsitzender/Sekretär  </w:t>
      </w:r>
      <w:r w:rsidRPr="001D45EF">
        <w:rPr>
          <w:lang w:val="nl-NL"/>
        </w:rPr>
        <w:br/>
        <w:t>Herrn Piet Ba</w:t>
      </w:r>
      <w:r w:rsidR="00342FA0">
        <w:rPr>
          <w:lang w:val="nl-NL"/>
        </w:rPr>
        <w:t>a</w:t>
      </w:r>
      <w:r w:rsidRPr="001D45EF">
        <w:rPr>
          <w:lang w:val="nl-NL"/>
        </w:rPr>
        <w:t xml:space="preserve">k, Schatzmeister  </w:t>
      </w:r>
      <w:r w:rsidRPr="001D45EF">
        <w:rPr>
          <w:lang w:val="nl-NL"/>
        </w:rPr>
        <w:br/>
        <w:t xml:space="preserve">Herrn Simon Laan, Vorstandsmitglied für bautechnische Angelegenheiten  </w:t>
      </w:r>
      <w:r w:rsidRPr="001D45EF">
        <w:rPr>
          <w:lang w:val="nl-NL"/>
        </w:rPr>
        <w:br/>
        <w:t>Herrn Karsten Hinney, Koordinator für deutschsprachige Mitglieder</w:t>
      </w:r>
      <w:r w:rsidRPr="001D45EF">
        <w:rPr>
          <w:lang w:val="nl-NL"/>
        </w:rPr>
        <w:br/>
      </w:r>
    </w:p>
    <w:sectPr w:rsidR="00372E35" w:rsidRPr="001D45EF"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jstnummering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jstnummering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jstopsomtek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jstopsomtek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jstnummering"/>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jstopsomteken"/>
      <w:lvlText w:val=""/>
      <w:lvlJc w:val="left"/>
      <w:pPr>
        <w:tabs>
          <w:tab w:val="num" w:pos="360"/>
        </w:tabs>
        <w:ind w:left="360" w:hanging="360"/>
      </w:pPr>
      <w:rPr>
        <w:rFonts w:ascii="Symbol" w:hAnsi="Symbol" w:hint="default"/>
      </w:rPr>
    </w:lvl>
  </w:abstractNum>
  <w:num w:numId="1" w16cid:durableId="309603364">
    <w:abstractNumId w:val="8"/>
  </w:num>
  <w:num w:numId="2" w16cid:durableId="1260405317">
    <w:abstractNumId w:val="6"/>
  </w:num>
  <w:num w:numId="3" w16cid:durableId="1401175230">
    <w:abstractNumId w:val="5"/>
  </w:num>
  <w:num w:numId="4" w16cid:durableId="1239317596">
    <w:abstractNumId w:val="4"/>
  </w:num>
  <w:num w:numId="5" w16cid:durableId="1867671301">
    <w:abstractNumId w:val="7"/>
  </w:num>
  <w:num w:numId="6" w16cid:durableId="1389915546">
    <w:abstractNumId w:val="3"/>
  </w:num>
  <w:num w:numId="7" w16cid:durableId="1574196988">
    <w:abstractNumId w:val="2"/>
  </w:num>
  <w:num w:numId="8" w16cid:durableId="177427629">
    <w:abstractNumId w:val="1"/>
  </w:num>
  <w:num w:numId="9" w16cid:durableId="10337237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1D45EF"/>
    <w:rsid w:val="0029639D"/>
    <w:rsid w:val="00326F90"/>
    <w:rsid w:val="00342FA0"/>
    <w:rsid w:val="00372E35"/>
    <w:rsid w:val="00AA1D8D"/>
    <w:rsid w:val="00B47730"/>
    <w:rsid w:val="00CB0664"/>
    <w:rsid w:val="00FA5D91"/>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32373E7"/>
  <w14:defaultImageDpi w14:val="300"/>
  <w15:docId w15:val="{E6592DFD-1219-264E-B6D8-FC5AC5B9D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C693F"/>
  </w:style>
  <w:style w:type="paragraph" w:styleId="Kop1">
    <w:name w:val="heading 1"/>
    <w:basedOn w:val="Standaard"/>
    <w:next w:val="Standaard"/>
    <w:link w:val="Kop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Kop9">
    <w:name w:val="heading 9"/>
    <w:basedOn w:val="Standaard"/>
    <w:next w:val="Standaard"/>
    <w:link w:val="Kop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618BF"/>
    <w:pPr>
      <w:tabs>
        <w:tab w:val="center" w:pos="4680"/>
        <w:tab w:val="right" w:pos="9360"/>
      </w:tabs>
      <w:spacing w:after="0" w:line="240" w:lineRule="auto"/>
    </w:pPr>
  </w:style>
  <w:style w:type="character" w:customStyle="1" w:styleId="KoptekstChar">
    <w:name w:val="Koptekst Char"/>
    <w:basedOn w:val="Standaardalinea-lettertype"/>
    <w:link w:val="Koptekst"/>
    <w:uiPriority w:val="99"/>
    <w:rsid w:val="00E618BF"/>
  </w:style>
  <w:style w:type="paragraph" w:styleId="Voettekst">
    <w:name w:val="footer"/>
    <w:basedOn w:val="Standaard"/>
    <w:link w:val="VoettekstChar"/>
    <w:uiPriority w:val="99"/>
    <w:unhideWhenUsed/>
    <w:rsid w:val="00E618BF"/>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rsid w:val="00E618BF"/>
  </w:style>
  <w:style w:type="paragraph" w:styleId="Geenafstand">
    <w:name w:val="No Spacing"/>
    <w:uiPriority w:val="1"/>
    <w:qFormat/>
    <w:rsid w:val="00FC693F"/>
    <w:pPr>
      <w:spacing w:after="0" w:line="240" w:lineRule="auto"/>
    </w:pPr>
  </w:style>
  <w:style w:type="character" w:customStyle="1" w:styleId="Kop1Char">
    <w:name w:val="Kop 1 Char"/>
    <w:basedOn w:val="Standaardalinea-lettertype"/>
    <w:link w:val="Kop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FC693F"/>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FC693F"/>
    <w:rPr>
      <w:rFonts w:asciiTheme="majorHAnsi" w:eastAsiaTheme="majorEastAsia" w:hAnsiTheme="majorHAnsi" w:cstheme="majorBidi"/>
      <w:b/>
      <w:bCs/>
      <w:color w:val="4F81BD" w:themeColor="accent1"/>
    </w:rPr>
  </w:style>
  <w:style w:type="paragraph" w:styleId="Titel">
    <w:name w:val="Title"/>
    <w:basedOn w:val="Standaard"/>
    <w:next w:val="Standaard"/>
    <w:link w:val="Tite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Ondertitel">
    <w:name w:val="Subtitle"/>
    <w:basedOn w:val="Standaard"/>
    <w:next w:val="Standaard"/>
    <w:link w:val="Ondertitel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FC693F"/>
    <w:rPr>
      <w:rFonts w:asciiTheme="majorHAnsi" w:eastAsiaTheme="majorEastAsia" w:hAnsiTheme="majorHAnsi" w:cstheme="majorBidi"/>
      <w:i/>
      <w:iCs/>
      <w:color w:val="4F81BD" w:themeColor="accent1"/>
      <w:spacing w:val="15"/>
      <w:sz w:val="24"/>
      <w:szCs w:val="24"/>
    </w:rPr>
  </w:style>
  <w:style w:type="paragraph" w:styleId="Lijstalinea">
    <w:name w:val="List Paragraph"/>
    <w:basedOn w:val="Standaard"/>
    <w:uiPriority w:val="34"/>
    <w:qFormat/>
    <w:rsid w:val="00FC693F"/>
    <w:pPr>
      <w:ind w:left="720"/>
      <w:contextualSpacing/>
    </w:pPr>
  </w:style>
  <w:style w:type="paragraph" w:styleId="Plattetekst">
    <w:name w:val="Body Text"/>
    <w:basedOn w:val="Standaard"/>
    <w:link w:val="PlattetekstChar"/>
    <w:uiPriority w:val="99"/>
    <w:unhideWhenUsed/>
    <w:rsid w:val="00AA1D8D"/>
    <w:pPr>
      <w:spacing w:after="120"/>
    </w:pPr>
  </w:style>
  <w:style w:type="character" w:customStyle="1" w:styleId="PlattetekstChar">
    <w:name w:val="Platte tekst Char"/>
    <w:basedOn w:val="Standaardalinea-lettertype"/>
    <w:link w:val="Plattetekst"/>
    <w:uiPriority w:val="99"/>
    <w:rsid w:val="00AA1D8D"/>
  </w:style>
  <w:style w:type="paragraph" w:styleId="Plattetekst2">
    <w:name w:val="Body Text 2"/>
    <w:basedOn w:val="Standaard"/>
    <w:link w:val="Plattetekst2Char"/>
    <w:uiPriority w:val="99"/>
    <w:unhideWhenUsed/>
    <w:rsid w:val="00AA1D8D"/>
    <w:pPr>
      <w:spacing w:after="120" w:line="480" w:lineRule="auto"/>
    </w:pPr>
  </w:style>
  <w:style w:type="character" w:customStyle="1" w:styleId="Plattetekst2Char">
    <w:name w:val="Platte tekst 2 Char"/>
    <w:basedOn w:val="Standaardalinea-lettertype"/>
    <w:link w:val="Plattetekst2"/>
    <w:uiPriority w:val="99"/>
    <w:rsid w:val="00AA1D8D"/>
  </w:style>
  <w:style w:type="paragraph" w:styleId="Plattetekst3">
    <w:name w:val="Body Text 3"/>
    <w:basedOn w:val="Standaard"/>
    <w:link w:val="Plattetekst3Char"/>
    <w:uiPriority w:val="99"/>
    <w:unhideWhenUsed/>
    <w:rsid w:val="00AA1D8D"/>
    <w:pPr>
      <w:spacing w:after="120"/>
    </w:pPr>
    <w:rPr>
      <w:sz w:val="16"/>
      <w:szCs w:val="16"/>
    </w:rPr>
  </w:style>
  <w:style w:type="character" w:customStyle="1" w:styleId="Plattetekst3Char">
    <w:name w:val="Platte tekst 3 Char"/>
    <w:basedOn w:val="Standaardalinea-lettertype"/>
    <w:link w:val="Plattetekst3"/>
    <w:uiPriority w:val="99"/>
    <w:rsid w:val="00AA1D8D"/>
    <w:rPr>
      <w:sz w:val="16"/>
      <w:szCs w:val="16"/>
    </w:rPr>
  </w:style>
  <w:style w:type="paragraph" w:styleId="Lijst">
    <w:name w:val="List"/>
    <w:basedOn w:val="Standaard"/>
    <w:uiPriority w:val="99"/>
    <w:unhideWhenUsed/>
    <w:rsid w:val="00AA1D8D"/>
    <w:pPr>
      <w:ind w:left="360" w:hanging="360"/>
      <w:contextualSpacing/>
    </w:pPr>
  </w:style>
  <w:style w:type="paragraph" w:styleId="Lijst2">
    <w:name w:val="List 2"/>
    <w:basedOn w:val="Standaard"/>
    <w:uiPriority w:val="99"/>
    <w:unhideWhenUsed/>
    <w:rsid w:val="00326F90"/>
    <w:pPr>
      <w:ind w:left="720" w:hanging="360"/>
      <w:contextualSpacing/>
    </w:pPr>
  </w:style>
  <w:style w:type="paragraph" w:styleId="Lijst3">
    <w:name w:val="List 3"/>
    <w:basedOn w:val="Standaard"/>
    <w:uiPriority w:val="99"/>
    <w:unhideWhenUsed/>
    <w:rsid w:val="00326F90"/>
    <w:pPr>
      <w:ind w:left="1080" w:hanging="360"/>
      <w:contextualSpacing/>
    </w:pPr>
  </w:style>
  <w:style w:type="paragraph" w:styleId="Lijstopsomteken">
    <w:name w:val="List Bullet"/>
    <w:basedOn w:val="Standaard"/>
    <w:uiPriority w:val="99"/>
    <w:unhideWhenUsed/>
    <w:rsid w:val="00326F90"/>
    <w:pPr>
      <w:numPr>
        <w:numId w:val="1"/>
      </w:numPr>
      <w:contextualSpacing/>
    </w:pPr>
  </w:style>
  <w:style w:type="paragraph" w:styleId="Lijstopsomteken2">
    <w:name w:val="List Bullet 2"/>
    <w:basedOn w:val="Standaard"/>
    <w:uiPriority w:val="99"/>
    <w:unhideWhenUsed/>
    <w:rsid w:val="00326F90"/>
    <w:pPr>
      <w:numPr>
        <w:numId w:val="2"/>
      </w:numPr>
      <w:contextualSpacing/>
    </w:pPr>
  </w:style>
  <w:style w:type="paragraph" w:styleId="Lijstopsomteken3">
    <w:name w:val="List Bullet 3"/>
    <w:basedOn w:val="Standaard"/>
    <w:uiPriority w:val="99"/>
    <w:unhideWhenUsed/>
    <w:rsid w:val="00326F90"/>
    <w:pPr>
      <w:numPr>
        <w:numId w:val="3"/>
      </w:numPr>
      <w:contextualSpacing/>
    </w:pPr>
  </w:style>
  <w:style w:type="paragraph" w:styleId="Lijstnummering">
    <w:name w:val="List Number"/>
    <w:basedOn w:val="Standaard"/>
    <w:uiPriority w:val="99"/>
    <w:unhideWhenUsed/>
    <w:rsid w:val="00326F90"/>
    <w:pPr>
      <w:numPr>
        <w:numId w:val="5"/>
      </w:numPr>
      <w:contextualSpacing/>
    </w:pPr>
  </w:style>
  <w:style w:type="paragraph" w:styleId="Lijstnummering2">
    <w:name w:val="List Number 2"/>
    <w:basedOn w:val="Standaard"/>
    <w:uiPriority w:val="99"/>
    <w:unhideWhenUsed/>
    <w:rsid w:val="0029639D"/>
    <w:pPr>
      <w:numPr>
        <w:numId w:val="6"/>
      </w:numPr>
      <w:contextualSpacing/>
    </w:pPr>
  </w:style>
  <w:style w:type="paragraph" w:styleId="Lijstnummering3">
    <w:name w:val="List Number 3"/>
    <w:basedOn w:val="Standaard"/>
    <w:uiPriority w:val="99"/>
    <w:unhideWhenUsed/>
    <w:rsid w:val="0029639D"/>
    <w:pPr>
      <w:numPr>
        <w:numId w:val="7"/>
      </w:numPr>
      <w:contextualSpacing/>
    </w:pPr>
  </w:style>
  <w:style w:type="paragraph" w:styleId="Lijstvoortzetting">
    <w:name w:val="List Continue"/>
    <w:basedOn w:val="Standaard"/>
    <w:uiPriority w:val="99"/>
    <w:unhideWhenUsed/>
    <w:rsid w:val="0029639D"/>
    <w:pPr>
      <w:spacing w:after="120"/>
      <w:ind w:left="360"/>
      <w:contextualSpacing/>
    </w:pPr>
  </w:style>
  <w:style w:type="paragraph" w:styleId="Lijstvoortzetting2">
    <w:name w:val="List Continue 2"/>
    <w:basedOn w:val="Standaard"/>
    <w:uiPriority w:val="99"/>
    <w:unhideWhenUsed/>
    <w:rsid w:val="0029639D"/>
    <w:pPr>
      <w:spacing w:after="120"/>
      <w:ind w:left="720"/>
      <w:contextualSpacing/>
    </w:pPr>
  </w:style>
  <w:style w:type="paragraph" w:styleId="Lijstvoortzetting3">
    <w:name w:val="List Continue 3"/>
    <w:basedOn w:val="Standaard"/>
    <w:uiPriority w:val="99"/>
    <w:unhideWhenUsed/>
    <w:rsid w:val="0029639D"/>
    <w:pPr>
      <w:spacing w:after="120"/>
      <w:ind w:left="1080"/>
      <w:contextualSpacing/>
    </w:pPr>
  </w:style>
  <w:style w:type="paragraph" w:styleId="Macrotekst">
    <w:name w:val="macro"/>
    <w:link w:val="Macroteks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kstChar">
    <w:name w:val="Macrotekst Char"/>
    <w:basedOn w:val="Standaardalinea-lettertype"/>
    <w:link w:val="Macrotekst"/>
    <w:uiPriority w:val="99"/>
    <w:rsid w:val="0029639D"/>
    <w:rPr>
      <w:rFonts w:ascii="Courier" w:hAnsi="Courier"/>
      <w:sz w:val="20"/>
      <w:szCs w:val="20"/>
    </w:rPr>
  </w:style>
  <w:style w:type="paragraph" w:styleId="Citaat">
    <w:name w:val="Quote"/>
    <w:basedOn w:val="Standaard"/>
    <w:next w:val="Standaard"/>
    <w:link w:val="CitaatChar"/>
    <w:uiPriority w:val="29"/>
    <w:qFormat/>
    <w:rsid w:val="00FC693F"/>
    <w:rPr>
      <w:i/>
      <w:iCs/>
      <w:color w:val="000000" w:themeColor="text1"/>
    </w:rPr>
  </w:style>
  <w:style w:type="character" w:customStyle="1" w:styleId="CitaatChar">
    <w:name w:val="Citaat Char"/>
    <w:basedOn w:val="Standaardalinea-lettertype"/>
    <w:link w:val="Citaat"/>
    <w:uiPriority w:val="29"/>
    <w:rsid w:val="00FC693F"/>
    <w:rPr>
      <w:i/>
      <w:iCs/>
      <w:color w:val="000000" w:themeColor="text1"/>
    </w:rPr>
  </w:style>
  <w:style w:type="character" w:customStyle="1" w:styleId="Kop4Char">
    <w:name w:val="Kop 4 Char"/>
    <w:basedOn w:val="Standaardalinea-lettertype"/>
    <w:link w:val="Kop4"/>
    <w:uiPriority w:val="9"/>
    <w:semiHidden/>
    <w:rsid w:val="00FC693F"/>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semiHidden/>
    <w:rsid w:val="00FC693F"/>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semiHidden/>
    <w:rsid w:val="00FC693F"/>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FC693F"/>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FC693F"/>
    <w:rPr>
      <w:rFonts w:asciiTheme="majorHAnsi" w:eastAsiaTheme="majorEastAsia" w:hAnsiTheme="majorHAnsi" w:cstheme="majorBidi"/>
      <w:color w:val="4F81BD" w:themeColor="accent1"/>
      <w:sz w:val="20"/>
      <w:szCs w:val="20"/>
    </w:rPr>
  </w:style>
  <w:style w:type="character" w:customStyle="1" w:styleId="Kop9Char">
    <w:name w:val="Kop 9 Char"/>
    <w:basedOn w:val="Standaardalinea-lettertype"/>
    <w:link w:val="Kop9"/>
    <w:uiPriority w:val="9"/>
    <w:semiHidden/>
    <w:rsid w:val="00FC693F"/>
    <w:rPr>
      <w:rFonts w:asciiTheme="majorHAnsi" w:eastAsiaTheme="majorEastAsia" w:hAnsiTheme="majorHAnsi" w:cstheme="majorBidi"/>
      <w:i/>
      <w:iCs/>
      <w:color w:val="404040" w:themeColor="text1" w:themeTint="BF"/>
      <w:sz w:val="20"/>
      <w:szCs w:val="20"/>
    </w:rPr>
  </w:style>
  <w:style w:type="paragraph" w:styleId="Bijschrift">
    <w:name w:val="caption"/>
    <w:basedOn w:val="Standaard"/>
    <w:next w:val="Standaard"/>
    <w:uiPriority w:val="35"/>
    <w:semiHidden/>
    <w:unhideWhenUsed/>
    <w:qFormat/>
    <w:rsid w:val="00FC693F"/>
    <w:pPr>
      <w:spacing w:line="240" w:lineRule="auto"/>
    </w:pPr>
    <w:rPr>
      <w:b/>
      <w:bCs/>
      <w:color w:val="4F81BD" w:themeColor="accent1"/>
      <w:sz w:val="18"/>
      <w:szCs w:val="18"/>
    </w:rPr>
  </w:style>
  <w:style w:type="character" w:styleId="Zwaar">
    <w:name w:val="Strong"/>
    <w:basedOn w:val="Standaardalinea-lettertype"/>
    <w:uiPriority w:val="22"/>
    <w:qFormat/>
    <w:rsid w:val="00FC693F"/>
    <w:rPr>
      <w:b/>
      <w:bCs/>
    </w:rPr>
  </w:style>
  <w:style w:type="character" w:styleId="Nadruk">
    <w:name w:val="Emphasis"/>
    <w:basedOn w:val="Standaardalinea-lettertype"/>
    <w:uiPriority w:val="20"/>
    <w:qFormat/>
    <w:rsid w:val="00FC693F"/>
    <w:rPr>
      <w:i/>
      <w:iCs/>
    </w:rPr>
  </w:style>
  <w:style w:type="paragraph" w:styleId="Duidelijkcitaat">
    <w:name w:val="Intense Quote"/>
    <w:basedOn w:val="Standaard"/>
    <w:next w:val="Standaard"/>
    <w:link w:val="Duidelijkcitaa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FC693F"/>
    <w:rPr>
      <w:b/>
      <w:bCs/>
      <w:i/>
      <w:iCs/>
      <w:color w:val="4F81BD" w:themeColor="accent1"/>
    </w:rPr>
  </w:style>
  <w:style w:type="character" w:styleId="Subtielebenadrukking">
    <w:name w:val="Subtle Emphasis"/>
    <w:basedOn w:val="Standaardalinea-lettertype"/>
    <w:uiPriority w:val="19"/>
    <w:qFormat/>
    <w:rsid w:val="00FC693F"/>
    <w:rPr>
      <w:i/>
      <w:iCs/>
      <w:color w:val="808080" w:themeColor="text1" w:themeTint="7F"/>
    </w:rPr>
  </w:style>
  <w:style w:type="character" w:styleId="Intensievebenadrukking">
    <w:name w:val="Intense Emphasis"/>
    <w:basedOn w:val="Standaardalinea-lettertype"/>
    <w:uiPriority w:val="21"/>
    <w:qFormat/>
    <w:rsid w:val="00FC693F"/>
    <w:rPr>
      <w:b/>
      <w:bCs/>
      <w:i/>
      <w:iCs/>
      <w:color w:val="4F81BD" w:themeColor="accent1"/>
    </w:rPr>
  </w:style>
  <w:style w:type="character" w:styleId="Subtieleverwijzing">
    <w:name w:val="Subtle Reference"/>
    <w:basedOn w:val="Standaardalinea-lettertype"/>
    <w:uiPriority w:val="31"/>
    <w:qFormat/>
    <w:rsid w:val="00FC693F"/>
    <w:rPr>
      <w:smallCaps/>
      <w:color w:val="C0504D" w:themeColor="accent2"/>
      <w:u w:val="single"/>
    </w:rPr>
  </w:style>
  <w:style w:type="character" w:styleId="Intensieveverwijzing">
    <w:name w:val="Intense Reference"/>
    <w:basedOn w:val="Standaardalinea-lettertype"/>
    <w:uiPriority w:val="32"/>
    <w:qFormat/>
    <w:rsid w:val="00FC693F"/>
    <w:rPr>
      <w:b/>
      <w:bCs/>
      <w:smallCaps/>
      <w:color w:val="C0504D" w:themeColor="accent2"/>
      <w:spacing w:val="5"/>
      <w:u w:val="single"/>
    </w:rPr>
  </w:style>
  <w:style w:type="character" w:styleId="Titelvanboek">
    <w:name w:val="Book Title"/>
    <w:basedOn w:val="Standaardalinea-lettertype"/>
    <w:uiPriority w:val="33"/>
    <w:qFormat/>
    <w:rsid w:val="00FC693F"/>
    <w:rPr>
      <w:b/>
      <w:bCs/>
      <w:smallCaps/>
      <w:spacing w:val="5"/>
    </w:rPr>
  </w:style>
  <w:style w:type="paragraph" w:styleId="Kopvaninhoudsopgave">
    <w:name w:val="TOC Heading"/>
    <w:basedOn w:val="Kop1"/>
    <w:next w:val="Standaard"/>
    <w:uiPriority w:val="39"/>
    <w:semiHidden/>
    <w:unhideWhenUsed/>
    <w:qFormat/>
    <w:rsid w:val="00FC693F"/>
    <w:pPr>
      <w:outlineLvl w:val="9"/>
    </w:pPr>
  </w:style>
  <w:style w:type="table" w:styleId="Tabelraster">
    <w:name w:val="Table Grid"/>
    <w:basedOn w:val="Standaardtab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earcering">
    <w:name w:val="Light Shading"/>
    <w:basedOn w:val="Standaardtab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chtelijst">
    <w:name w:val="Light List"/>
    <w:basedOn w:val="Standaardtab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raster">
    <w:name w:val="Light Grid"/>
    <w:basedOn w:val="Standaardtab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Gemiddeldearcering1">
    <w:name w:val="Medium Shading 1"/>
    <w:basedOn w:val="Standaardtab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raster1">
    <w:name w:val="Medium Grid 1"/>
    <w:basedOn w:val="Standaardtab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onkerelijst">
    <w:name w:val="Dark List"/>
    <w:basedOn w:val="Standaardtab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leurrijkearcering">
    <w:name w:val="Colorful Shading"/>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leurrijkelijst">
    <w:name w:val="Colorful List"/>
    <w:basedOn w:val="Standaardtab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raster">
    <w:name w:val="Colorful Grid"/>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630</Words>
  <Characters>3470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Jan Broeksteeg</cp:lastModifiedBy>
  <cp:revision>3</cp:revision>
  <dcterms:created xsi:type="dcterms:W3CDTF">2025-01-07T09:37:00Z</dcterms:created>
  <dcterms:modified xsi:type="dcterms:W3CDTF">2025-01-10T11:46:00Z</dcterms:modified>
  <cp:category/>
</cp:coreProperties>
</file>